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68290404" name="019f89cc-5c7c-7008-be3a-65a66d6e7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6369117" name="019f89cc-5c7c-7008-be3a-65a66d6e79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85276607" name="019f89c9-478a-783b-a183-011fbaa8bb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6728478" name="019f89c9-478a-783b-a183-011fbaa8bbd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alte 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12090276" name="019f89cd-ce9b-7506-aaee-6351b566af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552659" name="019f89cd-ce9b-7506-aaee-6351b566af0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65002985" name="019f89b8-6249-74a4-a19d-3c49e787c2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943964" name="019f89b8-6249-74a4-a19d-3c49e787c2b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4494715" name="019f89c7-1ffa-7548-99bc-3a585a68e4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3734743" name="019f89c7-1ffa-7548-99bc-3a585a68e4a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40739287" name="019f89ec-640e-743d-8450-1fb3980b17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94280" name="019f89ec-640e-743d-8450-1fb3980b17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alte 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48591428" name="019f89ce-8bce-79a8-8daa-51fd9fa7af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300715" name="019f89ce-8bce-79a8-8daa-51fd9fa7afad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Fenster 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62673414" name="019f89b9-7c57-70e1-9628-e65d0f048e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226337" name="019f89b9-7c57-70e1-9628-e65d0f048e4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Generell</w:t>
            </w:r>
          </w:p>
          <w:p>
            <w:pPr>
              <w:spacing w:before="0" w:after="0" w:line="240" w:lineRule="auto"/>
            </w:pPr>
            <w:r>
              <w:t>Diverse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Dachstock</w:t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5260151" name="019f89b5-b174-7a35-a955-544330e0bc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789906" name="019f89b5-b174-7a35-a955-544330e0bca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LAP/ 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12867973" name="019f89b6-9658-7bac-9f08-877902ef2d6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216813" name="019f89b6-9658-7bac-9f08-877902ef2d68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Aussenwände</w:t>
            </w:r>
          </w:p>
        </w:tc>
        <w:tc>
          <w:p>
            <w:pPr>
              <w:spacing w:before="0" w:after="0" w:line="240" w:lineRule="auto"/>
            </w:pPr>
            <w:r>
              <w:t>Windpapier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8910911" name="019f89c2-a4b5-7fdb-86c9-b17bd3229f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2158822" name="019f89c2-a4b5-7fdb-86c9-b17bd3229fa5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Küche/ 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lose verlegt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29058469" name="019f89c9-b116-72e6-a198-c0aada1333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825821" name="019f89c9-b116-72e6-a198-c0aada1333f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61893434" name="019f89cc-ec42-76f6-9802-389f855092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394184" name="019f89cc-ec42-76f6-9802-389f855092c4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50839357" name="019f89cf-7faa-70df-9afa-1dca8a918c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610830" name="019f89cf-7faa-70df-9afa-1dca8a918cc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10106956" name="019f89df-23f4-75f2-b0de-420d4be1a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943857" name="019f89df-23f4-75f2-b0de-420d4be1a9a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02352279" name="019f89e3-e853-75e4-9bda-dbfbffe702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7014188" name="019f89e3-e853-75e4-9bda-dbfbffe7024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verleimt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0972192" name="019f89e9-cc4f-75c8-8982-ffa0e9d5ddd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884647" name="019f89e9-cc4f-75c8-8982-ffa0e9d5ddd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ganzes Haus oft verdeckt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Fallrohre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8570491" name="019f89ee-25f5-7e8f-a8e5-65705e82f2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7571441" name="019f89ee-25f5-7e8f-a8e5-65705e82f22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Lumeins 14, Trun</w:t>
          </w:r>
        </w:p>
        <w:p>
          <w:pPr>
            <w:spacing w:before="0" w:after="0"/>
          </w:pPr>
          <w:r>
            <w:t>1084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